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Dachstock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Konstruktions-und Verkleidungsholz </w:t>
            </w:r>
          </w:p>
        </w:tc>
        <w:tc>
          <w:p>
            <w:pPr>
              <w:spacing w:before="0" w:after="0" w:line="240" w:lineRule="auto"/>
            </w:pPr>
            <w:r>
              <w:t>behandeltes 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2806610" name="019ff50e-73ed-70c4-9c13-b755363acf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311891" name="019ff50e-73ed-70c4-9c13-b755363acf2a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952911" name="019ff512-639f-7f16-b848-02bb23645f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085059" name="019ff512-639f-7f16-b848-02bb23645f9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2527237" name="019ff519-05a4-7527-9655-595a2a7ff4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5502852" name="019ff519-05a4-7527-9655-595a2a7ff43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81512" name="019ff520-f36f-7865-b9e9-3b39377459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648187" name="019ff520-f36f-7865-b9e9-3b393774592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7068686" name="019ff52c-8d89-7363-a00c-e875c59be0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434095" name="019ff52c-8d89-7363-a00c-e875c59be07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und Treppenhaus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9671037" name="019ff552-f6ca-7d04-9c5d-9c1265c757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770963" name="019ff552-f6ca-7d04-9c5d-9c1265c7579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4189348" name="019ff515-e9cd-7a35-afe3-7c713ff01f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042401" name="019ff515-e9cd-7a35-afe3-7c713ff01fe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8843435" name="019ff519-9533-7d37-ad2a-99bcfa3db4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632632" name="019ff519-9533-7d37-ad2a-99bcfa3db44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1354537" name="019ff521-7421-7c8b-b084-57989741cd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3791765" name="019ff521-7421-7c8b-b084-57989741cd4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0976837" name="019ff524-c53a-7fe0-94eb-d02ddc8e4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8945623" name="019ff524-c53a-7fe0-94eb-d02ddc8e4e4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9187435" name="019ff52a-f012-74d6-9b5c-59ceaaceeb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649637" name="019ff52a-f012-74d6-9b5c-59ceaaceeba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und Treppenhaus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5434781" name="019ff551-663b-75c5-a4f9-762806be3e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633061" name="019ff551-663b-75c5-a4f9-762806be3e0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4699382" name="019ff567-a4d7-7832-9851-f83d00e9e4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075742" name="019ff567-a4d7-7832-9851-f83d00e9e4d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2938674" name="019ff516-c498-79ab-8a6b-44f061b4dd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122872" name="019ff516-c498-79ab-8a6b-44f061b4dd6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8359827" name="019ff517-c5ce-7489-8045-249e696490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510316" name="019ff517-c5ce-7489-8045-249e6964903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4506549" name="019ff522-5bf8-7865-8b35-78d1e2f469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955411" name="019ff522-5bf8-7865-8b35-78d1e2f469ba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und Treppenhaus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Faserzement / 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9018338" name="019ff554-9544-79a7-aa48-71337d804a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947764" name="019ff554-9544-79a7-aa48-71337d804aa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Kellergeschoss Einbau jünger als 1990, wird nicht tangiert.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sämtliche Bauteile im UG</w:t>
            </w:r>
          </w:p>
        </w:tc>
        <w:tc>
          <w:p>
            <w:pPr>
              <w:spacing w:before="0" w:after="0" w:line="240" w:lineRule="auto"/>
            </w:pPr>
            <w:r>
              <w:t>Einbau jünger 1990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7508537" name="019ff557-b6ff-7757-8e55-93f52035e3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69631" name="019ff557-b6ff-7757-8e55-93f52035e38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Schindel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9088271" name="019ff567-157d-7d8f-852d-2214ca1f42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25857" name="019ff567-157d-7d8f-852d-2214ca1f421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  <w:p>
            <w:pPr>
              <w:spacing w:before="0" w:after="0" w:line="240" w:lineRule="auto"/>
            </w:pPr>
            <w:r>
              <w:t>alle Stockwerke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Fenster- und 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8045048" name="019ff568-81e0-70ec-b009-5f483cac65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821716" name="019ff568-81e0-70ec-b009-5f483cac65f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6012980" name="019ff51e-ebbf-77bc-bc0d-0addc1c012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513941" name="019ff51e-ebbf-77bc-bc0d-0addc1c0128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Wand und Sockel beprobt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122492" name="019ff521-dec1-774c-8abe-028fda61a6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0070615" name="019ff521-dec1-774c-8abe-028fda61a6b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Dusche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5541323" name="019ff565-1fa4-7410-9c6c-d88a7722e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956897" name="019ff565-1fa4-7410-9c6c-d88a7722e76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0582513" name="019ff520-4ebe-75fa-aad1-e9e9335c13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392637" name="019ff520-4ebe-75fa-aad1-e9e9335c13f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Chilenrainweg 6, Schlatt bei Winterthur, Switzerland</w:t>
          </w:r>
        </w:p>
        <w:p>
          <w:pPr>
            <w:spacing w:before="0" w:after="0"/>
          </w:pPr>
          <w:r>
            <w:t>351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